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README Aplikasi</w:t>
      </w:r>
    </w:p>
    <w:p>
      <w:r>
        <w:rPr>
          <w:b/>
        </w:rPr>
        <w:t>Rancang Bangun Sistem Computer Vision untuk Analisis Perilaku Multimodal Menggunakan Arsitektur Hybrid YOLO dan Face-API.js dengan Tracking Manhattan Distance</w:t>
      </w:r>
    </w:p>
    <w:p>
      <w:pPr>
        <w:pStyle w:val="Heading2"/>
      </w:pPr>
      <w:r>
        <w:t>1. Deskripsi Aplikasi</w:t>
      </w:r>
    </w:p>
    <w:p>
      <w:r>
        <w:t>Aplikasi ini merupakan sistem berbasis Computer Vision yang digunakan untuk melakukan analisis perilaku manusia secara otomatis dan real-time menggunakan kamera. Sistem menggabungkan model YOLO untuk deteksi objek, Face-API.js untuk analisis wajah, serta metode Manhattan Distance untuk melakukan pelacakan (tracking) objek.</w:t>
      </w:r>
    </w:p>
    <w:p/>
    <w:p>
      <w:r>
        <w:t>Komponen aplikasi:</w:t>
      </w:r>
    </w:p>
    <w:p>
      <w:r>
        <w:t>• Front-End Web Application</w:t>
      </w:r>
    </w:p>
    <w:p>
      <w:r>
        <w:t>• Backend Cloud (YOLO Detection)</w:t>
      </w:r>
    </w:p>
    <w:p>
      <w:r>
        <w:t>• Backend Daily Analytics</w:t>
      </w:r>
    </w:p>
    <w:p>
      <w:pPr>
        <w:pStyle w:val="Heading2"/>
      </w:pPr>
      <w:r>
        <w:t>2. Kebutuhan Sistem</w:t>
      </w:r>
    </w:p>
    <w:p>
      <w:r>
        <w:t>Perangkat Keras:</w:t>
      </w:r>
    </w:p>
    <w:p>
      <w:r>
        <w:t>• Processor Intel Core i5 atau lebih tinggi</w:t>
      </w:r>
    </w:p>
    <w:p>
      <w:r>
        <w:t>• RAM minimal 8 GB</w:t>
      </w:r>
    </w:p>
    <w:p>
      <w:r>
        <w:t>• Webcam/CCTV</w:t>
      </w:r>
    </w:p>
    <w:p>
      <w:r>
        <w:t>• GPU NVIDIA (opsional)</w:t>
      </w:r>
    </w:p>
    <w:p/>
    <w:p>
      <w:r>
        <w:t>Perangkat Lunak:</w:t>
      </w:r>
    </w:p>
    <w:p>
      <w:r>
        <w:t>• Windows 10/11</w:t>
      </w:r>
    </w:p>
    <w:p>
      <w:r>
        <w:t>• Python 3.10+</w:t>
      </w:r>
    </w:p>
    <w:p>
      <w:r>
        <w:t>• Node.js 18+</w:t>
      </w:r>
    </w:p>
    <w:p>
      <w:r>
        <w:t>• npm</w:t>
      </w:r>
    </w:p>
    <w:p>
      <w:r>
        <w:t>• Git (opsional)</w:t>
      </w:r>
    </w:p>
    <w:p>
      <w:pPr>
        <w:pStyle w:val="Heading2"/>
      </w:pPr>
      <w:r>
        <w:t>3. Struktur Folder</w:t>
      </w:r>
    </w:p>
    <w:p>
      <w:r>
        <w:t>Software/</w:t>
      </w:r>
    </w:p>
    <w:p>
      <w:r>
        <w:t>├── BACKEND CLOUD</w:t>
      </w:r>
    </w:p>
    <w:p>
      <w:r>
        <w:t>├── BACKEND DAILY ANALYTICS</w:t>
      </w:r>
    </w:p>
    <w:p>
      <w:r>
        <w:t>└── FRONT END WEB APP</w:t>
      </w:r>
    </w:p>
    <w:p>
      <w:pPr>
        <w:pStyle w:val="Heading2"/>
      </w:pPr>
      <w:r>
        <w:t>4. Instalasi Backend Cloud</w:t>
      </w:r>
    </w:p>
    <w:p>
      <w:r>
        <w:t>Masuk ke folder BACKEND CLOUD.</w:t>
      </w:r>
    </w:p>
    <w:p/>
    <w:p>
      <w:r>
        <w:t>1. python -m venv venv</w:t>
      </w:r>
    </w:p>
    <w:p>
      <w:r>
        <w:t>2. venv\Scripts\activate</w:t>
      </w:r>
    </w:p>
    <w:p>
      <w:r>
        <w:t>3. pip install -r requirements.txt</w:t>
      </w:r>
    </w:p>
    <w:p>
      <w:r>
        <w:t>4. Konfigurasikan file .env sesuai kebutuhan.</w:t>
      </w:r>
    </w:p>
    <w:p>
      <w:r>
        <w:t>5. Jalankan: python app.py</w:t>
      </w:r>
    </w:p>
    <w:p>
      <w:pPr>
        <w:pStyle w:val="Heading2"/>
      </w:pPr>
      <w:r>
        <w:t>5. Instalasi Backend Daily Analytics</w:t>
      </w:r>
    </w:p>
    <w:p>
      <w:r>
        <w:t>Masuk ke folder BACKEND DAILY ANALYTICS.</w:t>
      </w:r>
    </w:p>
    <w:p/>
    <w:p>
      <w:r>
        <w:t>1. Aktifkan virtual environment.</w:t>
      </w:r>
    </w:p>
    <w:p>
      <w:r>
        <w:t>2. pip install -r requirements.txt</w:t>
      </w:r>
    </w:p>
    <w:p>
      <w:r>
        <w:t>3. Jalankan createdb.py atau file utama analytics sesuai konfigurasi.</w:t>
      </w:r>
    </w:p>
    <w:p>
      <w:pPr>
        <w:pStyle w:val="Heading2"/>
      </w:pPr>
      <w:r>
        <w:t>6. Instalasi Front-End</w:t>
      </w:r>
    </w:p>
    <w:p>
      <w:r>
        <w:t>Masuk ke folder FRONT END WEB APP.</w:t>
      </w:r>
    </w:p>
    <w:p/>
    <w:p>
      <w:r>
        <w:t>1. npm install</w:t>
      </w:r>
    </w:p>
    <w:p>
      <w:r>
        <w:t>2. npm run dev</w:t>
      </w:r>
    </w:p>
    <w:p>
      <w:r>
        <w:t>3. Akses http://localhost:3000</w:t>
      </w:r>
    </w:p>
    <w:p>
      <w:pPr>
        <w:pStyle w:val="Heading2"/>
      </w:pPr>
      <w:r>
        <w:t>7. Cara Menjalankan Aplikasi</w:t>
      </w:r>
    </w:p>
    <w:p>
      <w:r>
        <w:t>1. Jalankan Backend Cloud.</w:t>
      </w:r>
    </w:p>
    <w:p>
      <w:r>
        <w:t>2. Jalankan Backend Daily Analytics.</w:t>
      </w:r>
    </w:p>
    <w:p>
      <w:r>
        <w:t>3. Jalankan Front-End.</w:t>
      </w:r>
    </w:p>
    <w:p>
      <w:r>
        <w:t>4. Buka browser dan akses aplikasi.</w:t>
      </w:r>
    </w:p>
    <w:p>
      <w:pPr>
        <w:pStyle w:val="Heading2"/>
      </w:pPr>
      <w:r>
        <w:t>8. Cara Menggunakan Aplikasi</w:t>
      </w:r>
    </w:p>
    <w:p>
      <w:r>
        <w:t>• Buka dashboard aplikasi.</w:t>
      </w:r>
    </w:p>
    <w:p>
      <w:r>
        <w:t>• Aktifkan kamera.</w:t>
      </w:r>
    </w:p>
    <w:p>
      <w:r>
        <w:t>• Sistem akan melakukan deteksi manusia menggunakan YOLO.</w:t>
      </w:r>
    </w:p>
    <w:p>
      <w:r>
        <w:t>• Face-API.js melakukan analisis wajah.</w:t>
      </w:r>
    </w:p>
    <w:p>
      <w:r>
        <w:t>• Manhattan Distance digunakan untuk tracking.</w:t>
      </w:r>
    </w:p>
    <w:p>
      <w:r>
        <w:t>• Hasil analisis ditampilkan secara real-time.</w:t>
      </w:r>
    </w:p>
    <w:p>
      <w:r>
        <w:t>• Data direkap menjadi Daily Analytics dan Monthly Report.</w:t>
      </w:r>
    </w:p>
    <w:p>
      <w:pPr>
        <w:pStyle w:val="Heading2"/>
      </w:pPr>
      <w:r>
        <w:t>9. Teknologi yang Digunakan</w:t>
      </w:r>
    </w:p>
    <w:p>
      <w:r>
        <w:t>Front-End: Next.js, React, TypeScript, Tailwind CSS, Face-API.js, TensorFlow.js.</w:t>
      </w:r>
    </w:p>
    <w:p/>
    <w:p>
      <w:r>
        <w:t>Backend: Python, Flask, Ultralytics YOLO, PyTorch.</w:t>
      </w:r>
    </w:p>
    <w:p/>
    <w:p>
      <w:r>
        <w:t>Analytics: Python dan Database.</w:t>
      </w:r>
    </w:p>
    <w:p>
      <w:pPr>
        <w:pStyle w:val="Heading2"/>
      </w:pPr>
      <w:r>
        <w:t>10. Troubleshooting</w:t>
      </w:r>
    </w:p>
    <w:p>
      <w:r>
        <w:t>Jika dependency belum terpasang jalankan pip install -r requirements.txt atau npm install.</w:t>
      </w:r>
    </w:p>
    <w:p/>
    <w:p>
      <w:r>
        <w:t>Pastikan kamera memiliki izin akses.</w:t>
      </w:r>
    </w:p>
    <w:p/>
    <w:p>
      <w:r>
        <w:t>Jika port digunakan aplikasi lain, gunakan port yang berbeda.</w:t>
      </w:r>
    </w:p>
    <w:p>
      <w:pPr>
        <w:pStyle w:val="Heading2"/>
      </w:pPr>
      <w:r>
        <w:t>11. Penutup</w:t>
      </w:r>
    </w:p>
    <w:p>
      <w:r>
        <w:t>Aplikasi ini dirancang untuk melakukan analisis perilaku manusia secara otomatis menggunakan pendekatan hybrid Computer Vision yang menggabungkan YOLO, Face-API.js, dan Manhattan Distance. Sistem mampu melakukan deteksi, pelacakan, serta menghasilkan analitik harian dan laporan bulanan melalui antarmuka web secara real-time.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